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B5596" w14:textId="77777777" w:rsidR="005B1EA2" w:rsidRDefault="00000000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448EFE7C" w14:textId="77777777" w:rsidR="005B1EA2" w:rsidRDefault="00000000">
      <w:pPr>
        <w:spacing w:after="0"/>
        <w:jc w:val="center"/>
      </w:pPr>
      <w:r>
        <w:t>Місто: Запоріжжя</w:t>
      </w:r>
    </w:p>
    <w:p w14:paraId="3CC5AE38" w14:textId="77777777" w:rsidR="005B1EA2" w:rsidRDefault="00000000">
      <w:pPr>
        <w:spacing w:after="240"/>
        <w:jc w:val="center"/>
      </w:pPr>
      <w:r>
        <w:t>31 Січня - 01 Лютого 2026</w:t>
      </w:r>
    </w:p>
    <w:p w14:paraId="06B965A7" w14:textId="77777777" w:rsidR="005B1EA2" w:rsidRDefault="00000000">
      <w:pPr>
        <w:pStyle w:val="Heading1"/>
        <w:jc w:val="center"/>
      </w:pPr>
      <w:r>
        <w:t>250 Jazz-Funk Юніори 1 Solo Початківці Plus</w:t>
      </w:r>
    </w:p>
    <w:p w14:paraId="117D59D7" w14:textId="77777777" w:rsidR="005B1EA2" w:rsidRDefault="00000000">
      <w:pPr>
        <w:pStyle w:val="Heading2"/>
      </w:pPr>
      <w:r>
        <w:t>Фінал</w:t>
      </w:r>
    </w:p>
    <w:p w14:paraId="10EC39FE" w14:textId="77777777" w:rsidR="005B1EA2" w:rsidRDefault="00000000">
      <w:pPr>
        <w:spacing w:after="0"/>
      </w:pPr>
      <w:r>
        <w:t>Суддівська колегія:</w:t>
      </w:r>
    </w:p>
    <w:p w14:paraId="5179712E" w14:textId="77777777" w:rsidR="005B1EA2" w:rsidRDefault="00000000">
      <w:pPr>
        <w:spacing w:after="0"/>
      </w:pPr>
      <w:r>
        <w:t>A - KATiA (Чернігів)</w:t>
      </w:r>
    </w:p>
    <w:p w14:paraId="3AF7DC7C" w14:textId="77777777" w:rsidR="005B1EA2" w:rsidRDefault="00000000">
      <w:pPr>
        <w:spacing w:after="0"/>
      </w:pPr>
      <w:r>
        <w:t>B - Олена Рубан</w:t>
      </w:r>
    </w:p>
    <w:p w14:paraId="51D254AB" w14:textId="77777777" w:rsidR="005B1EA2" w:rsidRDefault="00000000">
      <w:pPr>
        <w:spacing w:after="0"/>
      </w:pPr>
      <w:r>
        <w:t>C - Альона Міщенко</w:t>
      </w:r>
    </w:p>
    <w:p w14:paraId="0D06F2E0" w14:textId="77777777" w:rsidR="005B1EA2" w:rsidRDefault="00000000">
      <w:pPr>
        <w:spacing w:after="0"/>
      </w:pPr>
      <w:r>
        <w:t>D - Марія Chirva (Київ)</w:t>
      </w:r>
    </w:p>
    <w:p w14:paraId="5EA02B2D" w14:textId="77777777" w:rsidR="005B1EA2" w:rsidRDefault="00000000">
      <w:pPr>
        <w:spacing w:after="0"/>
      </w:pPr>
      <w:r>
        <w:t>E - Сидорцова Яна</w:t>
      </w:r>
    </w:p>
    <w:p w14:paraId="41A55934" w14:textId="77777777" w:rsidR="005B1EA2" w:rsidRDefault="00000000">
      <w:pPr>
        <w:spacing w:after="0"/>
      </w:pPr>
      <w:r>
        <w:t>F - Дар`я Алексашина</w:t>
      </w:r>
    </w:p>
    <w:p w14:paraId="7F5C0364" w14:textId="77777777" w:rsidR="005B1EA2" w:rsidRDefault="00000000">
      <w:pPr>
        <w:spacing w:after="0"/>
      </w:pPr>
      <w:r>
        <w:t>G - Шаповалова Тетяна</w:t>
      </w:r>
    </w:p>
    <w:p w14:paraId="07FB1BED" w14:textId="77777777" w:rsidR="005B1EA2" w:rsidRDefault="005B1EA2">
      <w:pPr>
        <w:spacing w:after="120"/>
      </w:pPr>
    </w:p>
    <w:p w14:paraId="476B0BAB" w14:textId="77777777" w:rsidR="005B1EA2" w:rsidRDefault="00000000">
      <w:r>
        <w:t>Результати:</w:t>
      </w:r>
    </w:p>
    <w:p w14:paraId="70AB7E47" w14:textId="77777777" w:rsidR="005B1EA2" w:rsidRDefault="00000000">
      <w:pPr>
        <w:pStyle w:val="ListNumber"/>
      </w:pPr>
      <w:r>
        <w:t>#410 Олександра. Петрікіна - 1 місце</w:t>
      </w:r>
    </w:p>
    <w:p w14:paraId="7E185DDA" w14:textId="77777777" w:rsidR="005B1EA2" w:rsidRDefault="00000000">
      <w:pPr>
        <w:pStyle w:val="ListNumber"/>
      </w:pPr>
      <w:r>
        <w:t>#111 Марія Захарчук - 1 місце</w:t>
      </w:r>
    </w:p>
    <w:p w14:paraId="07D58257" w14:textId="77777777" w:rsidR="005B1EA2" w:rsidRDefault="00000000">
      <w:pPr>
        <w:pStyle w:val="ListNumber"/>
      </w:pPr>
      <w:r>
        <w:t>#201 Софія Курятнікова - 1 місце</w:t>
      </w:r>
    </w:p>
    <w:p w14:paraId="24F5E6C0" w14:textId="77777777" w:rsidR="005B1EA2" w:rsidRDefault="00000000">
      <w:pPr>
        <w:pStyle w:val="ListNumber"/>
      </w:pPr>
      <w:r>
        <w:t>#105 Софія Дорофеєва - 1 місце</w:t>
      </w:r>
    </w:p>
    <w:p w14:paraId="08A20E7F" w14:textId="77777777" w:rsidR="005B1EA2" w:rsidRDefault="00000000">
      <w:pPr>
        <w:pStyle w:val="ListNumber"/>
      </w:pPr>
      <w:r>
        <w:t>#414 Ксенія Стельмах - 1 місце</w:t>
      </w:r>
    </w:p>
    <w:p w14:paraId="4C12E132" w14:textId="77777777" w:rsidR="005B1EA2" w:rsidRDefault="00000000">
      <w:pPr>
        <w:pStyle w:val="ListNumber"/>
      </w:pPr>
      <w:r>
        <w:t>#409 Злата Паршина - 1 місце</w:t>
      </w:r>
    </w:p>
    <w:p w14:paraId="0B562AD0" w14:textId="77777777" w:rsidR="005B1EA2" w:rsidRDefault="00000000">
      <w:pPr>
        <w:pStyle w:val="ListNumber"/>
      </w:pPr>
      <w:r>
        <w:t>#305 Мілена Зубкова - 1 місце</w:t>
      </w:r>
    </w:p>
    <w:p w14:paraId="03B51368" w14:textId="77777777" w:rsidR="005B1EA2" w:rsidRDefault="00000000">
      <w:pPr>
        <w:pStyle w:val="ListNumber"/>
      </w:pPr>
      <w:r>
        <w:t>#95 Вероніка Вороніна - 1 місце</w:t>
      </w:r>
    </w:p>
    <w:p w14:paraId="54B625D7" w14:textId="77777777" w:rsidR="005B1EA2" w:rsidRDefault="00000000">
      <w:pPr>
        <w:pStyle w:val="ListNumber"/>
      </w:pPr>
      <w:r>
        <w:t>#398 Дар`я Бурко - 1 місце</w:t>
      </w:r>
    </w:p>
    <w:p w14:paraId="6AD6979F" w14:textId="77777777" w:rsidR="005B1EA2" w:rsidRDefault="00000000">
      <w:pPr>
        <w:pStyle w:val="ListNumber"/>
      </w:pPr>
      <w:r>
        <w:t>#348 Поліна Шукліна - 1 місце</w:t>
      </w:r>
    </w:p>
    <w:p w14:paraId="4583ABE4" w14:textId="77777777" w:rsidR="005B1EA2" w:rsidRDefault="00000000">
      <w:pPr>
        <w:pStyle w:val="ListNumber"/>
      </w:pPr>
      <w:r>
        <w:t>#101 Кароліна Данівська - 1 місце</w:t>
      </w:r>
    </w:p>
    <w:p w14:paraId="676630DA" w14:textId="77777777" w:rsidR="005B1EA2" w:rsidRDefault="00000000">
      <w:pPr>
        <w:pStyle w:val="ListNumber"/>
      </w:pPr>
      <w:r>
        <w:t>#287 Анна Устимчик - 2 місце</w:t>
      </w:r>
    </w:p>
    <w:p w14:paraId="566D1208" w14:textId="77777777" w:rsidR="005B1EA2" w:rsidRDefault="00000000">
      <w:pPr>
        <w:pStyle w:val="ListNumber"/>
      </w:pPr>
      <w:r>
        <w:t>#215 Софія Битківська - 2 місце</w:t>
      </w:r>
    </w:p>
    <w:p w14:paraId="315999E5" w14:textId="77777777" w:rsidR="005B1EA2" w:rsidRDefault="00000000">
      <w:pPr>
        <w:pStyle w:val="ListNumber"/>
      </w:pPr>
      <w:r>
        <w:t>#166 Ксенія Швігл - 2 місце</w:t>
      </w:r>
    </w:p>
    <w:p w14:paraId="5571A9A0" w14:textId="77777777" w:rsidR="005B1EA2" w:rsidRDefault="00000000">
      <w:pPr>
        <w:pStyle w:val="ListNumber"/>
      </w:pPr>
      <w:r>
        <w:t>#34 Аміна Гюл - 2 місце</w:t>
      </w:r>
    </w:p>
    <w:p w14:paraId="04854B40" w14:textId="77777777" w:rsidR="005B1EA2" w:rsidRDefault="00000000">
      <w:pPr>
        <w:pStyle w:val="ListNumber"/>
      </w:pPr>
      <w:r>
        <w:t>#158 Дарія Уманська - 2 місце</w:t>
      </w:r>
    </w:p>
    <w:p w14:paraId="08A48DDA" w14:textId="77777777" w:rsidR="005B1EA2" w:rsidRDefault="00000000">
      <w:pPr>
        <w:pStyle w:val="ListNumber"/>
      </w:pPr>
      <w:r>
        <w:t>#41 Яна Сковпень - 2 місце</w:t>
      </w:r>
    </w:p>
    <w:p w14:paraId="2BE28F21" w14:textId="77777777" w:rsidR="005B1EA2" w:rsidRDefault="00000000">
      <w:pPr>
        <w:pStyle w:val="ListNumber"/>
      </w:pPr>
      <w:r>
        <w:t>#401 Аріна Доновська - 2 місце</w:t>
      </w:r>
    </w:p>
    <w:p w14:paraId="2D99C1E7" w14:textId="77777777" w:rsidR="005B1EA2" w:rsidRDefault="00000000">
      <w:pPr>
        <w:pStyle w:val="ListNumber"/>
      </w:pPr>
      <w:r>
        <w:t>#244 Кароліна Андрющенко - 2 місце</w:t>
      </w:r>
    </w:p>
    <w:p w14:paraId="7EB07762" w14:textId="77777777" w:rsidR="005B1EA2" w:rsidRDefault="00000000">
      <w:pPr>
        <w:pStyle w:val="ListNumber"/>
      </w:pPr>
      <w:r>
        <w:t>#417 Христина Турчина - 2 місце</w:t>
      </w:r>
    </w:p>
    <w:p w14:paraId="52E0DAD8" w14:textId="77777777" w:rsidR="005B1EA2" w:rsidRDefault="00000000">
      <w:pPr>
        <w:pStyle w:val="ListNumber"/>
      </w:pPr>
      <w:r>
        <w:lastRenderedPageBreak/>
        <w:t>#413 Анастасія Пузан - 2 місце</w:t>
      </w:r>
    </w:p>
    <w:p w14:paraId="17386E35" w14:textId="77777777" w:rsidR="005B1EA2" w:rsidRDefault="00000000">
      <w:pPr>
        <w:pStyle w:val="ListNumber"/>
      </w:pPr>
      <w:r>
        <w:t>#100 Дарʼя Губка - 2 місце</w:t>
      </w:r>
    </w:p>
    <w:p w14:paraId="6AE8A3A5" w14:textId="77777777" w:rsidR="005B1EA2" w:rsidRDefault="00000000">
      <w:pPr>
        <w:pStyle w:val="ListNumber"/>
      </w:pPr>
      <w:r>
        <w:t>#114 Єва Кас`ян - 3 місце</w:t>
      </w:r>
    </w:p>
    <w:p w14:paraId="79DADA36" w14:textId="77777777" w:rsidR="005B1EA2" w:rsidRDefault="00000000">
      <w:pPr>
        <w:pStyle w:val="ListNumber"/>
      </w:pPr>
      <w:r>
        <w:t>#38 Анастасія Міщенко - 3 місце</w:t>
      </w:r>
    </w:p>
    <w:p w14:paraId="5BF251C3" w14:textId="77777777" w:rsidR="005B1EA2" w:rsidRDefault="00000000">
      <w:pPr>
        <w:pStyle w:val="ListNumber"/>
      </w:pPr>
      <w:r>
        <w:t>#138 Крістіна Нефьодова - 3 місце</w:t>
      </w:r>
    </w:p>
    <w:p w14:paraId="7A378153" w14:textId="77777777" w:rsidR="005B1EA2" w:rsidRDefault="00000000">
      <w:pPr>
        <w:pStyle w:val="ListNumber"/>
      </w:pPr>
      <w:r>
        <w:t>#93 Валерія Вишнякова - 3 місце</w:t>
      </w:r>
    </w:p>
    <w:p w14:paraId="3E69450A" w14:textId="77777777" w:rsidR="005B1EA2" w:rsidRDefault="00000000">
      <w:pPr>
        <w:pStyle w:val="ListNumber"/>
      </w:pPr>
      <w:r>
        <w:t>#168 Вікторія Шевченко - 3 місце</w:t>
      </w:r>
    </w:p>
    <w:p w14:paraId="678A5C15" w14:textId="77777777" w:rsidR="005B1EA2" w:rsidRDefault="00000000">
      <w:pPr>
        <w:pStyle w:val="ListNumber"/>
      </w:pPr>
      <w:r>
        <w:t>#142 Катерина Писаренко - 3 місце</w:t>
      </w:r>
    </w:p>
    <w:p w14:paraId="41FB8E76" w14:textId="77777777" w:rsidR="005B1EA2" w:rsidRDefault="00000000">
      <w:pPr>
        <w:pStyle w:val="ListNumber"/>
      </w:pPr>
      <w:r>
        <w:t>#118 Софія Кондрашова - 3 місце</w:t>
      </w:r>
    </w:p>
    <w:p w14:paraId="6A950FDE" w14:textId="77777777" w:rsidR="005B1EA2" w:rsidRDefault="00000000">
      <w:pPr>
        <w:pStyle w:val="ListNumber"/>
      </w:pPr>
      <w:r>
        <w:t>#67 Вероніка Піхотенко - 3 місце</w:t>
      </w:r>
    </w:p>
    <w:p w14:paraId="738EB108" w14:textId="77777777" w:rsidR="005B1EA2" w:rsidRDefault="00000000">
      <w:pPr>
        <w:pStyle w:val="ListNumber"/>
      </w:pPr>
      <w:r>
        <w:t>#65 Саміра Маллакурбанова - 3 місце</w:t>
      </w:r>
    </w:p>
    <w:p w14:paraId="442A63A3" w14:textId="77777777" w:rsidR="005B1EA2" w:rsidRDefault="00000000">
      <w:pPr>
        <w:pStyle w:val="ListNumber"/>
      </w:pPr>
      <w:r>
        <w:t>#39 Катерина Орел - 3 місце</w:t>
      </w:r>
    </w:p>
    <w:p w14:paraId="293D3510" w14:textId="77777777" w:rsidR="005B1EA2" w:rsidRDefault="005B1EA2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5B1EA2" w14:paraId="7028FE94" w14:textId="77777777" w:rsidTr="005B1EA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C298047" w14:textId="77777777" w:rsidR="005B1EA2" w:rsidRDefault="00000000">
            <w:pPr>
              <w:jc w:val="center"/>
            </w:pPr>
            <w:r>
              <w:t>№</w:t>
            </w:r>
          </w:p>
        </w:tc>
        <w:tc>
          <w:tcPr>
            <w:tcW w:w="1040" w:type="dxa"/>
          </w:tcPr>
          <w:p w14:paraId="4F2AF8FC" w14:textId="77777777" w:rsidR="005B1EA2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040" w:type="dxa"/>
          </w:tcPr>
          <w:p w14:paraId="3E9EC98B" w14:textId="77777777" w:rsidR="005B1EA2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040" w:type="dxa"/>
          </w:tcPr>
          <w:p w14:paraId="6CA6A5D8" w14:textId="77777777" w:rsidR="005B1EA2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040" w:type="dxa"/>
          </w:tcPr>
          <w:p w14:paraId="50355331" w14:textId="77777777" w:rsidR="005B1EA2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040" w:type="dxa"/>
          </w:tcPr>
          <w:p w14:paraId="28C5653B" w14:textId="77777777" w:rsidR="005B1EA2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040" w:type="dxa"/>
          </w:tcPr>
          <w:p w14:paraId="37C94786" w14:textId="77777777" w:rsidR="005B1EA2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040" w:type="dxa"/>
          </w:tcPr>
          <w:p w14:paraId="3FC9B745" w14:textId="77777777" w:rsidR="005B1EA2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1040" w:type="dxa"/>
          </w:tcPr>
          <w:p w14:paraId="3888B8DE" w14:textId="77777777" w:rsidR="005B1EA2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5B1EA2" w14:paraId="151C8F7A" w14:textId="77777777" w:rsidTr="005B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FBB5D1D" w14:textId="77777777" w:rsidR="005B1EA2" w:rsidRDefault="00000000">
            <w:pPr>
              <w:jc w:val="center"/>
            </w:pPr>
            <w:r>
              <w:t>410</w:t>
            </w:r>
          </w:p>
        </w:tc>
        <w:tc>
          <w:tcPr>
            <w:tcW w:w="1040" w:type="dxa"/>
          </w:tcPr>
          <w:p w14:paraId="01F00A5D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0CA49C1" w14:textId="2C968819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B7C6542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E454E00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3CE123F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39EAFDC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9CD74DF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A0962B5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5B1EA2" w14:paraId="0A4DD437" w14:textId="77777777" w:rsidTr="005B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3B8E702" w14:textId="77777777" w:rsidR="005B1EA2" w:rsidRDefault="00000000">
            <w:pPr>
              <w:jc w:val="center"/>
            </w:pPr>
            <w:r>
              <w:t>111</w:t>
            </w:r>
          </w:p>
        </w:tc>
        <w:tc>
          <w:tcPr>
            <w:tcW w:w="1040" w:type="dxa"/>
          </w:tcPr>
          <w:p w14:paraId="6782E73B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3EDA26B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E7CB07F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08BD8DF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00BA9AB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A78E9F9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BB4E207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55007F4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5B1EA2" w14:paraId="479A7390" w14:textId="77777777" w:rsidTr="005B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6D2FAC6" w14:textId="77777777" w:rsidR="005B1EA2" w:rsidRDefault="00000000">
            <w:pPr>
              <w:jc w:val="center"/>
            </w:pPr>
            <w:r>
              <w:t>201</w:t>
            </w:r>
          </w:p>
        </w:tc>
        <w:tc>
          <w:tcPr>
            <w:tcW w:w="1040" w:type="dxa"/>
          </w:tcPr>
          <w:p w14:paraId="46EB71FE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18104F9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DA8AD48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B0C816B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9CDACAE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2665BA4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BD6608C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A4296A7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5B1EA2" w14:paraId="553626E2" w14:textId="77777777" w:rsidTr="005B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B502E90" w14:textId="77777777" w:rsidR="005B1EA2" w:rsidRDefault="00000000">
            <w:pPr>
              <w:jc w:val="center"/>
            </w:pPr>
            <w:r>
              <w:t>105</w:t>
            </w:r>
          </w:p>
        </w:tc>
        <w:tc>
          <w:tcPr>
            <w:tcW w:w="1040" w:type="dxa"/>
          </w:tcPr>
          <w:p w14:paraId="1E16F639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1F0AD1D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92E2B85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B485C11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200CE57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3F8DB76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D082160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BF51BBF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5B1EA2" w14:paraId="1B70C6B5" w14:textId="77777777" w:rsidTr="005B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97E844B" w14:textId="77777777" w:rsidR="005B1EA2" w:rsidRDefault="00000000">
            <w:pPr>
              <w:jc w:val="center"/>
            </w:pPr>
            <w:r>
              <w:t>414</w:t>
            </w:r>
          </w:p>
        </w:tc>
        <w:tc>
          <w:tcPr>
            <w:tcW w:w="1040" w:type="dxa"/>
          </w:tcPr>
          <w:p w14:paraId="25A60312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CD08A80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75E3CD9" w14:textId="03744E81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5511D7D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3E4F0EA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0FB3D2A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1664D46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CAF482D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5B1EA2" w14:paraId="260F472A" w14:textId="77777777" w:rsidTr="005B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083D802" w14:textId="77777777" w:rsidR="005B1EA2" w:rsidRDefault="00000000">
            <w:pPr>
              <w:jc w:val="center"/>
            </w:pPr>
            <w:r>
              <w:t>409</w:t>
            </w:r>
          </w:p>
        </w:tc>
        <w:tc>
          <w:tcPr>
            <w:tcW w:w="1040" w:type="dxa"/>
          </w:tcPr>
          <w:p w14:paraId="6D029ECA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89291F6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9F65778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A866CEA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20D0A13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948562B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71E6C3D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52B37FA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5B1EA2" w14:paraId="72DB442C" w14:textId="77777777" w:rsidTr="005B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329EBD4" w14:textId="77777777" w:rsidR="005B1EA2" w:rsidRDefault="00000000">
            <w:pPr>
              <w:jc w:val="center"/>
            </w:pPr>
            <w:r>
              <w:t>305</w:t>
            </w:r>
          </w:p>
        </w:tc>
        <w:tc>
          <w:tcPr>
            <w:tcW w:w="1040" w:type="dxa"/>
          </w:tcPr>
          <w:p w14:paraId="6A48E820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9FDF1BD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E2F9887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2FB6E14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2BAB2A1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F63C19F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107E9C6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7A011E5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5B1EA2" w14:paraId="7D26DB8F" w14:textId="77777777" w:rsidTr="005B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0D33ED9" w14:textId="77777777" w:rsidR="005B1EA2" w:rsidRDefault="00000000">
            <w:pPr>
              <w:jc w:val="center"/>
            </w:pPr>
            <w:r>
              <w:t>95</w:t>
            </w:r>
          </w:p>
        </w:tc>
        <w:tc>
          <w:tcPr>
            <w:tcW w:w="1040" w:type="dxa"/>
          </w:tcPr>
          <w:p w14:paraId="231EF635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5D80DE4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C99DE55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5F3627C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515EF69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58E6A1C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3897B48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C4B3B18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5B1EA2" w14:paraId="2672E6C6" w14:textId="77777777" w:rsidTr="005B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6C206F7" w14:textId="77777777" w:rsidR="005B1EA2" w:rsidRDefault="00000000">
            <w:pPr>
              <w:jc w:val="center"/>
            </w:pPr>
            <w:r>
              <w:t>398</w:t>
            </w:r>
          </w:p>
        </w:tc>
        <w:tc>
          <w:tcPr>
            <w:tcW w:w="1040" w:type="dxa"/>
          </w:tcPr>
          <w:p w14:paraId="6C92220C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D310AEA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D7C83DC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CDB4206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280B560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EBAEB81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3E9A695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5A85935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5B1EA2" w14:paraId="6967ACDF" w14:textId="77777777" w:rsidTr="005B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10C0D54" w14:textId="77777777" w:rsidR="005B1EA2" w:rsidRDefault="00000000">
            <w:pPr>
              <w:jc w:val="center"/>
            </w:pPr>
            <w:r>
              <w:t>348</w:t>
            </w:r>
          </w:p>
        </w:tc>
        <w:tc>
          <w:tcPr>
            <w:tcW w:w="1040" w:type="dxa"/>
          </w:tcPr>
          <w:p w14:paraId="6668095C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03BF0F4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6979502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03C5BCD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69A746D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E717934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2438042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29C1893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5B1EA2" w14:paraId="5AF11CEC" w14:textId="77777777" w:rsidTr="005B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95FE651" w14:textId="77777777" w:rsidR="005B1EA2" w:rsidRDefault="00000000">
            <w:pPr>
              <w:jc w:val="center"/>
            </w:pPr>
            <w:r>
              <w:t>101</w:t>
            </w:r>
          </w:p>
        </w:tc>
        <w:tc>
          <w:tcPr>
            <w:tcW w:w="1040" w:type="dxa"/>
          </w:tcPr>
          <w:p w14:paraId="7F137C33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990BB5F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070F551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87FFB0A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0CEADEF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3F39B0A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38FBA14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BE27D64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5B1EA2" w14:paraId="677EE0D2" w14:textId="77777777" w:rsidTr="005B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EEF8164" w14:textId="77777777" w:rsidR="005B1EA2" w:rsidRDefault="00000000">
            <w:pPr>
              <w:jc w:val="center"/>
            </w:pPr>
            <w:r>
              <w:t>287</w:t>
            </w:r>
          </w:p>
        </w:tc>
        <w:tc>
          <w:tcPr>
            <w:tcW w:w="1040" w:type="dxa"/>
          </w:tcPr>
          <w:p w14:paraId="7543DC99" w14:textId="7E2FD1A0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772E2C7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D72B640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4C67371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C4786BF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F093F47" w14:textId="446DF3FC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0CD643A" w14:textId="32E3A302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28AF251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5B1EA2" w14:paraId="6E6B1478" w14:textId="77777777" w:rsidTr="005B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983B880" w14:textId="77777777" w:rsidR="005B1EA2" w:rsidRDefault="00000000">
            <w:pPr>
              <w:jc w:val="center"/>
            </w:pPr>
            <w:r>
              <w:t>215</w:t>
            </w:r>
          </w:p>
        </w:tc>
        <w:tc>
          <w:tcPr>
            <w:tcW w:w="1040" w:type="dxa"/>
          </w:tcPr>
          <w:p w14:paraId="1D49C2AB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1BDEE7E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E731F7A" w14:textId="04432DFB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18B8502" w14:textId="777E32FD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07A509A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F730A99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B6A6F0B" w14:textId="52D8F5E9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D32BC36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5B1EA2" w14:paraId="68134643" w14:textId="77777777" w:rsidTr="005B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CFD29EB" w14:textId="77777777" w:rsidR="005B1EA2" w:rsidRDefault="00000000">
            <w:pPr>
              <w:jc w:val="center"/>
            </w:pPr>
            <w:r>
              <w:t>166</w:t>
            </w:r>
          </w:p>
        </w:tc>
        <w:tc>
          <w:tcPr>
            <w:tcW w:w="1040" w:type="dxa"/>
          </w:tcPr>
          <w:p w14:paraId="373DEC9F" w14:textId="169A19EC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DAB57D7" w14:textId="4772A393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155C945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31720B4" w14:textId="7D9D6763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94E5B8D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E1B18F9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099DFBF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A2993AE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5B1EA2" w14:paraId="338F6505" w14:textId="77777777" w:rsidTr="005B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67B6031" w14:textId="77777777" w:rsidR="005B1EA2" w:rsidRDefault="00000000">
            <w:pPr>
              <w:jc w:val="center"/>
            </w:pPr>
            <w:r>
              <w:t>34</w:t>
            </w:r>
          </w:p>
        </w:tc>
        <w:tc>
          <w:tcPr>
            <w:tcW w:w="1040" w:type="dxa"/>
          </w:tcPr>
          <w:p w14:paraId="06260834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C15628B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B725C6A" w14:textId="469D28E3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D503A54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9DA90F8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0F83582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D29BE00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56AF6EB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5B1EA2" w14:paraId="05128FE5" w14:textId="77777777" w:rsidTr="005B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F234DE1" w14:textId="77777777" w:rsidR="005B1EA2" w:rsidRDefault="00000000">
            <w:pPr>
              <w:jc w:val="center"/>
            </w:pPr>
            <w:r>
              <w:t>158</w:t>
            </w:r>
          </w:p>
        </w:tc>
        <w:tc>
          <w:tcPr>
            <w:tcW w:w="1040" w:type="dxa"/>
          </w:tcPr>
          <w:p w14:paraId="286F7B25" w14:textId="3D61CE24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7D3FC14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A7A6999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53206B9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B38AFAA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8B7D909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00E04AB" w14:textId="3EFF2BE1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4D5B1CB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5B1EA2" w14:paraId="53CCF6DE" w14:textId="77777777" w:rsidTr="005B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426E875" w14:textId="77777777" w:rsidR="005B1EA2" w:rsidRDefault="00000000">
            <w:pPr>
              <w:jc w:val="center"/>
            </w:pPr>
            <w:r>
              <w:t>41</w:t>
            </w:r>
          </w:p>
        </w:tc>
        <w:tc>
          <w:tcPr>
            <w:tcW w:w="1040" w:type="dxa"/>
          </w:tcPr>
          <w:p w14:paraId="53B0A70C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B054955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4DB10C7" w14:textId="52CDEDE2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31F8665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B73C44F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33EC8AA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AA503EA" w14:textId="4D0090EC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793FFE7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5B1EA2" w14:paraId="3579FA9E" w14:textId="77777777" w:rsidTr="005B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9277418" w14:textId="77777777" w:rsidR="005B1EA2" w:rsidRDefault="00000000">
            <w:pPr>
              <w:jc w:val="center"/>
            </w:pPr>
            <w:r>
              <w:t>401</w:t>
            </w:r>
          </w:p>
        </w:tc>
        <w:tc>
          <w:tcPr>
            <w:tcW w:w="1040" w:type="dxa"/>
          </w:tcPr>
          <w:p w14:paraId="799DA790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032406A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2DDFB27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8F8B612" w14:textId="769FC0E5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86DC581" w14:textId="542CF0B3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63EAE19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DA9AC73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149C0E5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5B1EA2" w14:paraId="43262706" w14:textId="77777777" w:rsidTr="005B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39048C1" w14:textId="77777777" w:rsidR="005B1EA2" w:rsidRDefault="00000000">
            <w:pPr>
              <w:jc w:val="center"/>
            </w:pPr>
            <w:r>
              <w:t>244</w:t>
            </w:r>
          </w:p>
        </w:tc>
        <w:tc>
          <w:tcPr>
            <w:tcW w:w="1040" w:type="dxa"/>
          </w:tcPr>
          <w:p w14:paraId="7143E748" w14:textId="2FB4EC8A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50CA6D2" w14:textId="08AE3BEC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168B542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8FE7F32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66248F4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3957D6D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8F98EB2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8E4232C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5B1EA2" w14:paraId="12C3A8F9" w14:textId="77777777" w:rsidTr="005B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9B3FB6E" w14:textId="77777777" w:rsidR="005B1EA2" w:rsidRDefault="00000000">
            <w:pPr>
              <w:jc w:val="center"/>
            </w:pPr>
            <w:r>
              <w:t>417</w:t>
            </w:r>
          </w:p>
        </w:tc>
        <w:tc>
          <w:tcPr>
            <w:tcW w:w="1040" w:type="dxa"/>
          </w:tcPr>
          <w:p w14:paraId="78C1742A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0925ADB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9B4571A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67E6E98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B65714C" w14:textId="14C2D0EC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DB82D4D" w14:textId="707670B0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DAEC1C2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44C00B3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5B1EA2" w14:paraId="718244A6" w14:textId="77777777" w:rsidTr="005B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736190B" w14:textId="77777777" w:rsidR="005B1EA2" w:rsidRDefault="00000000">
            <w:pPr>
              <w:jc w:val="center"/>
            </w:pPr>
            <w:r>
              <w:t>413</w:t>
            </w:r>
          </w:p>
        </w:tc>
        <w:tc>
          <w:tcPr>
            <w:tcW w:w="1040" w:type="dxa"/>
          </w:tcPr>
          <w:p w14:paraId="716BAADD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A86C178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EB8E2B3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5DDB929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614FBFD" w14:textId="1E95E385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E13E531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C4C38D5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32D076B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5B1EA2" w14:paraId="11FF6A03" w14:textId="77777777" w:rsidTr="005B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D9077AA" w14:textId="77777777" w:rsidR="005B1EA2" w:rsidRDefault="00000000">
            <w:pPr>
              <w:jc w:val="center"/>
            </w:pPr>
            <w:r>
              <w:t>100</w:t>
            </w:r>
          </w:p>
        </w:tc>
        <w:tc>
          <w:tcPr>
            <w:tcW w:w="1040" w:type="dxa"/>
          </w:tcPr>
          <w:p w14:paraId="1A4B79C5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C8B3934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41E7A66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004A7439" w14:textId="58EF815F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3596807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7F8ACA9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A04A8A2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FC63581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5B1EA2" w14:paraId="11118B33" w14:textId="77777777" w:rsidTr="005B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E92A7E5" w14:textId="77777777" w:rsidR="005B1EA2" w:rsidRDefault="00000000">
            <w:pPr>
              <w:jc w:val="center"/>
            </w:pPr>
            <w:r>
              <w:t>114</w:t>
            </w:r>
          </w:p>
        </w:tc>
        <w:tc>
          <w:tcPr>
            <w:tcW w:w="1040" w:type="dxa"/>
          </w:tcPr>
          <w:p w14:paraId="2B3FB583" w14:textId="6072BEDD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6233AB5" w14:textId="01A6CFA5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08FFC9B" w14:textId="67BAD10B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EDAB1C2" w14:textId="68E91E7E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6E22515" w14:textId="07F7D193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CB58D05" w14:textId="41B31228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BEFABFE" w14:textId="73263C5B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4A60B70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5B1EA2" w14:paraId="60941460" w14:textId="77777777" w:rsidTr="005B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915F040" w14:textId="77777777" w:rsidR="005B1EA2" w:rsidRDefault="00000000">
            <w:pPr>
              <w:jc w:val="center"/>
            </w:pPr>
            <w:r>
              <w:t>38</w:t>
            </w:r>
          </w:p>
        </w:tc>
        <w:tc>
          <w:tcPr>
            <w:tcW w:w="1040" w:type="dxa"/>
          </w:tcPr>
          <w:p w14:paraId="09AEC775" w14:textId="4DD17FE6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1267ED1" w14:textId="07586F72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CDBCAF5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705C0DD" w14:textId="3DA5E76F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2C4D066" w14:textId="12183B42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37BCB65" w14:textId="6CF8C34A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F36C293" w14:textId="386BEBCB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2D355EB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5B1EA2" w14:paraId="25C16FCA" w14:textId="77777777" w:rsidTr="005B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BDE9851" w14:textId="77777777" w:rsidR="005B1EA2" w:rsidRDefault="00000000">
            <w:pPr>
              <w:jc w:val="center"/>
            </w:pPr>
            <w:r>
              <w:t>138</w:t>
            </w:r>
          </w:p>
        </w:tc>
        <w:tc>
          <w:tcPr>
            <w:tcW w:w="1040" w:type="dxa"/>
          </w:tcPr>
          <w:p w14:paraId="1586356B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8BC031D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FD0670C" w14:textId="35313635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90E0656" w14:textId="68A0C224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A15D5F3" w14:textId="3CB59BAB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2BDBAC5" w14:textId="10D6DAAA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3B2FC32" w14:textId="203F92BB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481E1D5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5B1EA2" w14:paraId="3585544C" w14:textId="77777777" w:rsidTr="005B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8EA4FD5" w14:textId="77777777" w:rsidR="005B1EA2" w:rsidRDefault="00000000">
            <w:pPr>
              <w:jc w:val="center"/>
            </w:pPr>
            <w:r>
              <w:t>93</w:t>
            </w:r>
          </w:p>
        </w:tc>
        <w:tc>
          <w:tcPr>
            <w:tcW w:w="1040" w:type="dxa"/>
          </w:tcPr>
          <w:p w14:paraId="200561BE" w14:textId="343C575E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98374D1" w14:textId="6B02A9BC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32531A6" w14:textId="28F7278F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4EE57DE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6AD99B9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CEEF8EB" w14:textId="44CE45EA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6D01761" w14:textId="5FEEFFC1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81DAD12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5B1EA2" w14:paraId="11BDFD81" w14:textId="77777777" w:rsidTr="005B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6FFA965" w14:textId="77777777" w:rsidR="005B1EA2" w:rsidRDefault="00000000">
            <w:pPr>
              <w:jc w:val="center"/>
            </w:pPr>
            <w:r>
              <w:t>168</w:t>
            </w:r>
          </w:p>
        </w:tc>
        <w:tc>
          <w:tcPr>
            <w:tcW w:w="1040" w:type="dxa"/>
          </w:tcPr>
          <w:p w14:paraId="291273F7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3F79044" w14:textId="371715AD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B6649C3" w14:textId="31CE4AC3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E287522" w14:textId="56A6FE05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1229B81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7B46AF8" w14:textId="483C4408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F789464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FE1BA88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5B1EA2" w14:paraId="74BEFB1B" w14:textId="77777777" w:rsidTr="005B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0B2E859" w14:textId="77777777" w:rsidR="005B1EA2" w:rsidRDefault="00000000">
            <w:pPr>
              <w:jc w:val="center"/>
            </w:pPr>
            <w:r>
              <w:t>142</w:t>
            </w:r>
          </w:p>
        </w:tc>
        <w:tc>
          <w:tcPr>
            <w:tcW w:w="1040" w:type="dxa"/>
          </w:tcPr>
          <w:p w14:paraId="2A8877CC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068A24D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92751F7" w14:textId="761E363B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4806372" w14:textId="0178AF4D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C73E9C6" w14:textId="5AFAAD1D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5DC3734" w14:textId="15E266F7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C3EC3C5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EE93C67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5B1EA2" w14:paraId="14BD3790" w14:textId="77777777" w:rsidTr="005B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DB423C8" w14:textId="77777777" w:rsidR="005B1EA2" w:rsidRDefault="00000000">
            <w:pPr>
              <w:jc w:val="center"/>
            </w:pPr>
            <w:r>
              <w:t>118</w:t>
            </w:r>
          </w:p>
        </w:tc>
        <w:tc>
          <w:tcPr>
            <w:tcW w:w="1040" w:type="dxa"/>
          </w:tcPr>
          <w:p w14:paraId="62CD9BED" w14:textId="4D527D6C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4E3BF00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02305B1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A9E34F6" w14:textId="24B400EB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2629D28" w14:textId="5176AC88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C33CE91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A884BA5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9CAD0E9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5B1EA2" w14:paraId="47B07153" w14:textId="77777777" w:rsidTr="005B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A095CA4" w14:textId="77777777" w:rsidR="005B1EA2" w:rsidRDefault="00000000">
            <w:pPr>
              <w:jc w:val="center"/>
            </w:pPr>
            <w:r>
              <w:lastRenderedPageBreak/>
              <w:t>67</w:t>
            </w:r>
          </w:p>
        </w:tc>
        <w:tc>
          <w:tcPr>
            <w:tcW w:w="1040" w:type="dxa"/>
          </w:tcPr>
          <w:p w14:paraId="1433C471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103D3C2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ADF6F80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8C559EA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6174CBD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6E7A342" w14:textId="4EBFDEC7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F6F0872" w14:textId="6F129816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1A3E5B7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5B1EA2" w14:paraId="7BEB40FA" w14:textId="77777777" w:rsidTr="005B1E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6F860CE" w14:textId="77777777" w:rsidR="005B1EA2" w:rsidRDefault="00000000">
            <w:pPr>
              <w:jc w:val="center"/>
            </w:pPr>
            <w:r>
              <w:t>65</w:t>
            </w:r>
          </w:p>
        </w:tc>
        <w:tc>
          <w:tcPr>
            <w:tcW w:w="1040" w:type="dxa"/>
          </w:tcPr>
          <w:p w14:paraId="11A6AF02" w14:textId="31DD1223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2948FFB" w14:textId="6B0DD429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864691F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F21BB68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C1F42E5" w14:textId="3664271B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6563B4A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52D2F2B" w14:textId="2EA0B9E7" w:rsidR="005B1EA2" w:rsidRDefault="001D6D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17761AF" w14:textId="77777777" w:rsidR="005B1EA2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5B1EA2" w14:paraId="071A450D" w14:textId="77777777" w:rsidTr="005B1EA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B289ED3" w14:textId="77777777" w:rsidR="005B1EA2" w:rsidRDefault="00000000">
            <w:pPr>
              <w:jc w:val="center"/>
            </w:pPr>
            <w:r>
              <w:t>39</w:t>
            </w:r>
          </w:p>
        </w:tc>
        <w:tc>
          <w:tcPr>
            <w:tcW w:w="1040" w:type="dxa"/>
          </w:tcPr>
          <w:p w14:paraId="3061BCA0" w14:textId="520C4954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08E13E7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59E4D39" w14:textId="320BECFE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5056869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B8362C8" w14:textId="38C1CE40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A7155F1" w14:textId="1C9D41C8" w:rsidR="005B1EA2" w:rsidRDefault="001D6D8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8FADCBD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AF2FE7F" w14:textId="77777777" w:rsidR="005B1EA2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</w:tbl>
    <w:p w14:paraId="15D7C164" w14:textId="77777777" w:rsidR="005B1EA2" w:rsidRDefault="005B1EA2"/>
    <w:sectPr w:rsidR="005B1EA2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69510984">
    <w:abstractNumId w:val="8"/>
  </w:num>
  <w:num w:numId="2" w16cid:durableId="775949203">
    <w:abstractNumId w:val="6"/>
  </w:num>
  <w:num w:numId="3" w16cid:durableId="562645208">
    <w:abstractNumId w:val="5"/>
  </w:num>
  <w:num w:numId="4" w16cid:durableId="783378521">
    <w:abstractNumId w:val="4"/>
  </w:num>
  <w:num w:numId="5" w16cid:durableId="634677143">
    <w:abstractNumId w:val="7"/>
  </w:num>
  <w:num w:numId="6" w16cid:durableId="2040542510">
    <w:abstractNumId w:val="3"/>
  </w:num>
  <w:num w:numId="7" w16cid:durableId="1579636949">
    <w:abstractNumId w:val="2"/>
  </w:num>
  <w:num w:numId="8" w16cid:durableId="1869178987">
    <w:abstractNumId w:val="1"/>
  </w:num>
  <w:num w:numId="9" w16cid:durableId="137785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D6D87"/>
    <w:rsid w:val="0029639D"/>
    <w:rsid w:val="00326F90"/>
    <w:rsid w:val="005B1EA2"/>
    <w:rsid w:val="00890408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78CE86"/>
  <w14:defaultImageDpi w14:val="300"/>
  <w15:docId w15:val="{5F9B8FDC-571B-4EC0-96DA-EA8BBF66F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1284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2026-02-04T01:14:00Z</dcterms:modified>
  <cp:category/>
</cp:coreProperties>
</file>